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11996191" name="eef69fe0-4dcd-11f0-bb59-bf7e6b0d25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1779970" name="eef69fe0-4dcd-11f0-bb59-bf7e6b0d2584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33221140" name="736843a0-4dce-11f0-b7d5-f3ce725a33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9863211" name="736843a0-4dce-11f0-b7d5-f3ce725a335c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0040964" name="a88510e0-4dce-11f0-9584-c9cec5174a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5741426" name="a88510e0-4dce-11f0-9584-c9cec5174a0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/ Dusche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4280942" name="4872d6a0-4dcf-11f0-bcad-2701581d85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8495810" name="4872d6a0-4dcf-11f0-bcad-2701581d856f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1576163" name="7ebcb230-4dcf-11f0-bc8e-b9555d4719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460420" name="7ebcb230-4dcf-11f0-bc8e-b9555d4719cd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3058550" name="b2958dc0-4dcf-11f0-9b90-23f1fa8264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3239696" name="b2958dc0-4dcf-11f0-9b90-23f1fa8264b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DG -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0056428" name="24f8b220-4dd0-11f0-8579-39c001215d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709785" name="24f8b220-4dd0-11f0-8579-39c001215dc9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DG - 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6360799" name="915e7b70-4dd0-11f0-8232-159af1e7e3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3651499" name="915e7b70-4dd0-11f0-8232-159af1e7e304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8086707" name="57ae7500-4dd1-11f0-86ea-d3a7d34ee9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4008467" name="57ae7500-4dd1-11f0-86ea-d3a7d34ee92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DG- UG </w:t>
            </w:r>
          </w:p>
          <w:p>
            <w:pPr>
              <w:spacing w:before="0" w:after="0" w:line="240" w:lineRule="auto"/>
            </w:pPr>
            <w:r>
              <w:t>Anschlagkitt 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15719481" name="60545ad0-4dd1-11f0-ae94-4bcee84a60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1064574" name="60545ad0-4dd1-11f0-ae94-4bcee84a604b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8515756" name="e788a100-4dd1-11f0-b772-5322e5c0c2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4547428" name="e788a100-4dd1-11f0-b772-5322e5c0c271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1417523" name="2384c4e0-4dd2-11f0-9071-1dca6e3dd7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2746720" name="2384c4e0-4dd2-11f0-9071-1dca6e3dd71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5804214" name="600a8b20-4dd2-11f0-b61b-57999622ee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269425" name="600a8b20-4dd2-11f0-b61b-57999622ee7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3245569" name="ab384d30-4dd2-11f0-844f-a7e23d0751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2258129" name="ab384d30-4dd2-11f0-844f-a7e23d0751e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7589326" name="5ecfa4b0-4dd3-11f0-a361-456cdcaf90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0321506" name="5ecfa4b0-4dd3-11f0-a361-456cdcaf90c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17438937" name="a2322980-4dd3-11f0-a2d9-c992155002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1408595" name="a2322980-4dd3-11f0-a2d9-c992155002c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8734308" name="e1845630-4dd3-11f0-83ff-4fc8a5fe05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7328329" name="e1845630-4dd3-11f0-83ff-4fc8a5fe0574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6146967" name="674906d0-4dd4-11f0-9003-b799713dd7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3832419" name="674906d0-4dd4-11f0-9003-b799713dd79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114378" name="f54460b0-4dd4-11f0-8f28-35dd75a9f3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510444" name="f54460b0-4dd4-11f0-8f28-35dd75a9f313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1664640" name="48609f70-4dd5-11f0-853a-712e3cdc4b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8842258" name="48609f70-4dd5-11f0-853a-712e3cdc4bb4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Wohnzimmer / Anbau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6586569" name="95375690-4dd5-11f0-b3b8-71d8bd7c1d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3030960" name="95375690-4dd5-11f0-b3b8-71d8bd7c1d6b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9006755" name="15945c70-4dd6-11f0-8d04-333ddac7dc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8335685" name="15945c70-4dd6-11f0-8d04-333ddac7dc62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8734158" name="b1fd6840-4dd6-11f0-bd69-3ddac9782e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7592548" name="b1fd6840-4dd6-11f0-bd69-3ddac9782e7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9699035" name="d20db860-4dd6-11f0-a8aa-07583fdc23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1318149" name="d20db860-4dd6-11f0-a8aa-07583fdc239f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Waschküche / 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540418" name="3abfef90-4dd7-11f0-9d41-93a4531a97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1566888" name="3abfef90-4dd7-11f0-9d41-93a4531a9773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6328178" name="6b2d8ca0-4dd7-11f0-b436-6f949b707e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6065668" name="6b2d8ca0-4dd7-11f0-b436-6f949b707e6d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4020599" name="e1b4b830-4dd7-11f0-a131-e313b5ebd1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6258361" name="e1b4b830-4dd7-11f0-a131-e313b5ebd171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65874656" name="11f1a850-4dd8-11f0-a24d-8f05d3b803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4088365" name="11f1a850-4dd8-11f0-a24d-8f05d3b80327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0860734" name="5f7fefa0-4dd8-11f0-9b1f-4fa0e94b0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7157594" name="5f7fefa0-4dd8-11f0-9b1f-4fa0e94b0749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8036273" name="c92400e0-4dd8-11f0-bc43-f7e510c9c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6973158" name="c92400e0-4dd8-11f0-bc43-f7e510c9c28c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Garage / 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Türblätter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92728597" name="04ab42e0-4dd9-11f0-b21b-fd42473f27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9307039" name="04ab42e0-4dd9-11f0-b21b-fd42473f278f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5353348" name="a69dd950-4dd9-11f0-8b4d-95a23d1276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9818725" name="a69dd950-4dd9-11f0-8b4d-95a23d1276c4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5266045" name="1d33ee70-4dd9-11f0-b55b-857254201a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4574937" name="1d33ee70-4dd9-11f0-b55b-857254201ad4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  <w:p>
            <w:pPr>
              <w:spacing w:before="0" w:after="0" w:line="240" w:lineRule="auto"/>
            </w:pPr>
            <w:r>
              <w:t>EG -UG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0398895" name="d59b4490-4dd9-11f0-836f-e9605fd16b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4722604" name="d59b4490-4dd9-11f0-836f-e9605fd16b1a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8122730" name="1613a1c0-4dda-11f0-8e6c-f3f2c77d99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2951449" name="1613a1c0-4dda-11f0-8e6c-f3f2c77d99b6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Seestrasse 11, 8700 Küsnacht</w:t>
          </w:r>
        </w:p>
        <w:p>
          <w:pPr>
            <w:spacing w:before="0" w:after="0"/>
          </w:pPr>
          <w:r>
            <w:t>343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footer.xml" Type="http://schemas.openxmlformats.org/officeDocument/2006/relationships/footer" Id="rId39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